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27A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</w:p>
    <w:p w:rsidR="00C6227A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</w:p>
    <w:p w:rsidR="00C6227A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</w:p>
    <w:p w:rsidR="00C6227A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</w:p>
    <w:p w:rsidR="00C6227A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</w:p>
    <w:p w:rsidR="00C6227A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</w:p>
    <w:p w:rsidR="00C6227A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</w:p>
    <w:p w:rsidR="00C6227A" w:rsidRPr="005F7AB1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  <w:r w:rsidRPr="005F7AB1">
        <w:rPr>
          <w:b/>
          <w:sz w:val="48"/>
          <w:szCs w:val="48"/>
        </w:rPr>
        <w:t xml:space="preserve">Рабочая программа внеурочной деятельности </w:t>
      </w:r>
    </w:p>
    <w:p w:rsidR="00C6227A" w:rsidRPr="005F7AB1" w:rsidRDefault="00C6227A" w:rsidP="00C6227A">
      <w:pPr>
        <w:pStyle w:val="a3"/>
        <w:spacing w:after="0"/>
        <w:ind w:left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с учащимися 1 – 2</w:t>
      </w:r>
      <w:r w:rsidRPr="005F7AB1">
        <w:rPr>
          <w:b/>
          <w:sz w:val="48"/>
          <w:szCs w:val="48"/>
        </w:rPr>
        <w:t xml:space="preserve"> класса</w:t>
      </w:r>
    </w:p>
    <w:p w:rsidR="00C6227A" w:rsidRPr="005F7AB1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  <w:r w:rsidRPr="005F7AB1">
        <w:rPr>
          <w:b/>
          <w:sz w:val="48"/>
          <w:szCs w:val="48"/>
        </w:rPr>
        <w:t xml:space="preserve">по </w:t>
      </w:r>
      <w:r>
        <w:rPr>
          <w:b/>
          <w:sz w:val="48"/>
          <w:szCs w:val="48"/>
        </w:rPr>
        <w:t>обще</w:t>
      </w:r>
      <w:r w:rsidRPr="005F7AB1">
        <w:rPr>
          <w:b/>
          <w:sz w:val="48"/>
          <w:szCs w:val="48"/>
        </w:rPr>
        <w:t xml:space="preserve"> - интеллектуальному развитию </w:t>
      </w:r>
    </w:p>
    <w:p w:rsidR="00C6227A" w:rsidRPr="005F7AB1" w:rsidRDefault="00C6227A" w:rsidP="00C6227A">
      <w:pPr>
        <w:pStyle w:val="a3"/>
        <w:spacing w:after="0"/>
        <w:jc w:val="center"/>
        <w:rPr>
          <w:b/>
          <w:sz w:val="48"/>
          <w:szCs w:val="48"/>
        </w:rPr>
      </w:pPr>
      <w:r w:rsidRPr="005F7AB1">
        <w:rPr>
          <w:b/>
          <w:sz w:val="48"/>
          <w:szCs w:val="48"/>
        </w:rPr>
        <w:t>«Умники и умницы»</w:t>
      </w: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Pr="00177293" w:rsidRDefault="00C6227A" w:rsidP="00C622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177293">
        <w:rPr>
          <w:rFonts w:ascii="Times New Roman" w:hAnsi="Times New Roman" w:cs="Times New Roman"/>
          <w:b/>
          <w:sz w:val="28"/>
          <w:szCs w:val="28"/>
        </w:rPr>
        <w:t xml:space="preserve">  Учитель: Скворцова Е.П.</w:t>
      </w: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D46BB2" w:rsidRDefault="00D46BB2" w:rsidP="00D46BB2">
      <w:pPr>
        <w:pageBreakBefore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1.Планируемые результаты освоения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программы курса «Умники и умницы»</w:t>
      </w:r>
    </w:p>
    <w:p w:rsidR="00D46BB2" w:rsidRDefault="00D46BB2" w:rsidP="00D46BB2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6BB2" w:rsidRPr="00177293" w:rsidRDefault="00D46BB2" w:rsidP="00D46BB2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 w:rsidRPr="00177293">
        <w:rPr>
          <w:rFonts w:ascii="Times New Roman" w:hAnsi="Times New Roman"/>
          <w:b/>
          <w:sz w:val="28"/>
          <w:szCs w:val="28"/>
        </w:rPr>
        <w:t xml:space="preserve">Требования к личностным, </w:t>
      </w:r>
      <w:proofErr w:type="spellStart"/>
      <w:r w:rsidRPr="00177293">
        <w:rPr>
          <w:rFonts w:ascii="Times New Roman" w:hAnsi="Times New Roman"/>
          <w:b/>
          <w:sz w:val="28"/>
          <w:szCs w:val="28"/>
        </w:rPr>
        <w:t>метапредметным</w:t>
      </w:r>
      <w:proofErr w:type="spellEnd"/>
      <w:r w:rsidRPr="00177293">
        <w:rPr>
          <w:rFonts w:ascii="Times New Roman" w:hAnsi="Times New Roman"/>
          <w:b/>
          <w:sz w:val="28"/>
          <w:szCs w:val="28"/>
        </w:rPr>
        <w:t xml:space="preserve"> и предметным результатам </w:t>
      </w:r>
      <w:r w:rsidRPr="00177293">
        <w:rPr>
          <w:rFonts w:ascii="Times New Roman" w:hAnsi="Times New Roman"/>
          <w:sz w:val="28"/>
          <w:szCs w:val="28"/>
        </w:rPr>
        <w:t xml:space="preserve">освоения курса 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результате изучения данного курса обучающиеся получат возможность формирования </w:t>
      </w:r>
      <w:r>
        <w:rPr>
          <w:rFonts w:ascii="Times New Roman" w:hAnsi="Times New Roman"/>
          <w:b/>
          <w:sz w:val="28"/>
          <w:szCs w:val="28"/>
        </w:rPr>
        <w:t>личностных результатов:</w:t>
      </w:r>
    </w:p>
    <w:p w:rsidR="00D46BB2" w:rsidRDefault="00D46BB2" w:rsidP="00D46BB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учиться объяснять свое несогласия и пытаться договориться;</w:t>
      </w:r>
    </w:p>
    <w:p w:rsidR="00D46BB2" w:rsidRDefault="00D46BB2" w:rsidP="00D46BB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учиться выражать свои мысли, аргументировать;</w:t>
      </w:r>
    </w:p>
    <w:p w:rsidR="00D46BB2" w:rsidRDefault="00D46BB2" w:rsidP="00D46BB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овладевать креативными навыками, действуя в нестандартной ситуации.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являются формирование </w:t>
      </w:r>
      <w:proofErr w:type="gramStart"/>
      <w:r>
        <w:rPr>
          <w:rFonts w:ascii="Times New Roman" w:hAnsi="Times New Roman"/>
          <w:sz w:val="28"/>
          <w:szCs w:val="28"/>
        </w:rPr>
        <w:t>следующих</w:t>
      </w:r>
      <w:proofErr w:type="gramEnd"/>
      <w:r>
        <w:rPr>
          <w:rFonts w:ascii="Times New Roman" w:hAnsi="Times New Roman"/>
          <w:sz w:val="28"/>
          <w:szCs w:val="28"/>
        </w:rPr>
        <w:t xml:space="preserve"> УУД.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Регулятивные УУД:</w:t>
      </w:r>
    </w:p>
    <w:p w:rsidR="00D46BB2" w:rsidRDefault="00D46BB2" w:rsidP="00D46BB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учиться отличать факты от </w:t>
      </w:r>
      <w:proofErr w:type="gramStart"/>
      <w:r>
        <w:rPr>
          <w:rFonts w:ascii="Times New Roman" w:hAnsi="Times New Roman"/>
          <w:sz w:val="28"/>
          <w:szCs w:val="28"/>
        </w:rPr>
        <w:t>домыслов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46BB2" w:rsidRDefault="00D46BB2" w:rsidP="00D46BB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овладевать способностью принимать</w:t>
      </w:r>
      <w:proofErr w:type="gramEnd"/>
      <w:r>
        <w:rPr>
          <w:rFonts w:ascii="Times New Roman" w:hAnsi="Times New Roman"/>
          <w:sz w:val="28"/>
          <w:szCs w:val="28"/>
        </w:rPr>
        <w:t xml:space="preserve"> и сохранять цели и задачи учебной деятельности.</w:t>
      </w:r>
    </w:p>
    <w:p w:rsidR="00D46BB2" w:rsidRDefault="00D46BB2" w:rsidP="00D46BB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умение оценивать свои действия в соответствии с поставленной задачей.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Познавательные УУД:</w:t>
      </w:r>
    </w:p>
    <w:p w:rsidR="00D46BB2" w:rsidRDefault="00D46BB2" w:rsidP="00D46BB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овладевать логическими операциями сравнения, анализа, отнесения к известным понятиям;</w:t>
      </w:r>
    </w:p>
    <w:p w:rsidR="00D46BB2" w:rsidRDefault="00D46BB2" w:rsidP="00D46BB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перерабатывать полученную информацию: группировать числа, числовые выражения, геометрические фигуры;</w:t>
      </w:r>
    </w:p>
    <w:p w:rsidR="00D46BB2" w:rsidRDefault="00D46BB2" w:rsidP="00D46BB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и формулировать решение задачи с помощью простейших моделей (предметных рисунков, схем).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Коммуникативные УУД:</w:t>
      </w:r>
    </w:p>
    <w:p w:rsidR="00D46BB2" w:rsidRDefault="00D46BB2" w:rsidP="00D46BB2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учиться выполнять различные роли в группе (лидера, исполнителя);</w:t>
      </w:r>
    </w:p>
    <w:p w:rsidR="00D46BB2" w:rsidRDefault="00D46BB2" w:rsidP="00D46BB2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доброжелательность и отзывчивость;</w:t>
      </w:r>
    </w:p>
    <w:p w:rsidR="00D46BB2" w:rsidRDefault="00D46BB2" w:rsidP="00D46BB2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способность вступать в общение с целью быть понятым.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Предметными результатами</w:t>
      </w:r>
      <w:r>
        <w:rPr>
          <w:rFonts w:ascii="Times New Roman" w:hAnsi="Times New Roman"/>
          <w:sz w:val="28"/>
          <w:szCs w:val="28"/>
        </w:rPr>
        <w:t xml:space="preserve"> являются формирование следующих умений: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правила сравнения;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задавать вопросы;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закономерность в числах, фигурах и словах;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строить причинно-следственные цепочки;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упорядочивать понятия по родовидовым отношениям;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ошибки в построении определений;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делать умозаключения; 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виды текстов;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редактировать тексты;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работать со словарями;</w:t>
      </w: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писать творческие изложения с языковым разбором;</w:t>
      </w:r>
    </w:p>
    <w:p w:rsidR="00D46BB2" w:rsidRDefault="00D46BB2" w:rsidP="00D46BB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выделять фразеологизмы.</w:t>
      </w:r>
    </w:p>
    <w:p w:rsidR="00D46BB2" w:rsidRDefault="00D46BB2" w:rsidP="00D46BB2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D46BB2" w:rsidRDefault="00D46BB2" w:rsidP="00D46BB2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D46BB2" w:rsidRDefault="00D46BB2" w:rsidP="00D46B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2.Содержание программы (34 ч.)</w:t>
      </w:r>
    </w:p>
    <w:p w:rsidR="00D46BB2" w:rsidRDefault="00D46BB2" w:rsidP="00D46BB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Свойства, признаки и составные части предметов (4 часов)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Определения. Ошибки в построении определений. Закономерности в числах и фигурах, буквах и словах.</w:t>
      </w:r>
    </w:p>
    <w:p w:rsidR="00D46BB2" w:rsidRDefault="00D46BB2" w:rsidP="00D46BB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Сравнение (6 часов)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Сходство. Различие. Существенные и характерные признаки. Упорядочивание признаков. Правила сравнения.</w:t>
      </w:r>
    </w:p>
    <w:p w:rsidR="00D46BB2" w:rsidRDefault="00D46BB2" w:rsidP="00D46BB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Взаимосвязь между видовыми и родовыми понятиями (4 часов)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Противоположные отношения между понятиями. Виды отношений.  Отношения «род-вид». Упорядочивание по родовидовым отношениям. </w:t>
      </w:r>
    </w:p>
    <w:p w:rsidR="00D46BB2" w:rsidRDefault="00D46BB2" w:rsidP="00D46BB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Элементы логики (7 часов)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Истинные и ложные высказывания. Правила классификации. Причинно-следственные цепочки. Рассуждения. Умозаключения.</w:t>
      </w:r>
    </w:p>
    <w:p w:rsidR="00D46BB2" w:rsidRDefault="00D46BB2" w:rsidP="00D46BB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Развитие речи  (14 часов)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Умение конструировать образное выражение (сравнение, олицетворение). Типы текстов. Знакомство со словарями. Изобразительные средства языка: Сравнение олицетворение.</w:t>
      </w:r>
    </w:p>
    <w:p w:rsidR="00D46BB2" w:rsidRDefault="00D46BB2" w:rsidP="00D46BB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Практический материал (3 часов)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Логические упражнения. Логические задачи. Интеллектуальные викторины. Составление вопросов и загадок. Логические игры.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46BB2" w:rsidRDefault="00D46BB2" w:rsidP="00D46BB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46BB2" w:rsidRDefault="00D46BB2" w:rsidP="00D46BB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46BB2" w:rsidRDefault="00D46BB2" w:rsidP="00D46B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3.Тематическое планирование</w:t>
      </w:r>
    </w:p>
    <w:p w:rsidR="00D46BB2" w:rsidRDefault="00D46BB2" w:rsidP="00D46B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8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52"/>
        <w:gridCol w:w="2550"/>
        <w:gridCol w:w="1306"/>
        <w:gridCol w:w="1275"/>
        <w:gridCol w:w="993"/>
        <w:gridCol w:w="1842"/>
        <w:gridCol w:w="964"/>
      </w:tblGrid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теория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практика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Входной тест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№1</w:t>
            </w: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Выделение признаков.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Различие.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6BB2" w:rsidRDefault="00D46BB2" w:rsidP="005828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исследование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Сходство.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6BB2" w:rsidRDefault="00D46BB2" w:rsidP="005828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исследование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Существенные признаки.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Характерные признаки.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6BB2" w:rsidRDefault="00D46BB2" w:rsidP="005828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Упорядочивание признаков.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сравнения.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Значение сравнения.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«Сравнение».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№2</w:t>
            </w: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Истинные и ложные</w:t>
            </w:r>
          </w:p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высказывания.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Отрицание высказывания.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Понятие о классах.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классификации.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6BB2" w:rsidRDefault="00D46BB2" w:rsidP="005828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Алгоритм.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«Алгоритм».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№3</w:t>
            </w: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Pr="00826009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Речь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ехника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выразительность речи.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Pr="00826009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6BB2" w:rsidRDefault="00D46BB2" w:rsidP="005828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Закономерность в буквах и словах.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Многозначные слова.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Омонимы.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Омофоны,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омоформы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Синонимы.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Антонимы.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Фразеологизмы.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Изобразительные средства языка. Сравнение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Упорядочивание по родовидовым отношениям.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Олицетворение.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№4</w:t>
            </w: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Текст.  Тема текста. Заглавие.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rPr>
          <w:trHeight w:val="393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Текст. Опорные слова.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6BB2" w:rsidRDefault="00D46BB2" w:rsidP="005828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планов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Итоговый тест.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№5</w:t>
            </w:r>
          </w:p>
        </w:tc>
      </w:tr>
      <w:tr w:rsidR="00D46BB2" w:rsidTr="00582815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ошибками. Итоговое занятие.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6BB2" w:rsidRDefault="00D46BB2" w:rsidP="00D46BB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46BB2" w:rsidRPr="0083218E" w:rsidRDefault="00D46BB2" w:rsidP="00D46BB2">
      <w:pPr>
        <w:rPr>
          <w:rFonts w:ascii="Times New Roman" w:hAnsi="Times New Roman" w:cs="Times New Roman"/>
          <w:sz w:val="24"/>
          <w:szCs w:val="24"/>
        </w:rPr>
      </w:pPr>
    </w:p>
    <w:p w:rsidR="00D46BB2" w:rsidRDefault="00D46BB2" w:rsidP="00D46BB2">
      <w:pPr>
        <w:pageBreakBefore/>
        <w:spacing w:after="0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Приложение </w:t>
      </w:r>
    </w:p>
    <w:p w:rsidR="00D46BB2" w:rsidRDefault="00D46BB2" w:rsidP="00D46B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Тестовые материалы для оценки планируемых результатов освоения программы</w:t>
      </w:r>
    </w:p>
    <w:p w:rsidR="00D46BB2" w:rsidRDefault="00D46BB2" w:rsidP="00D46B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«Алгоритм»</w:t>
      </w:r>
    </w:p>
    <w:p w:rsidR="00D46BB2" w:rsidRDefault="00D46BB2" w:rsidP="00D46BB2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Выполни действия. Впиши результаты.</w:t>
      </w:r>
    </w:p>
    <w:p w:rsidR="00D46BB2" w:rsidRDefault="00D46BB2" w:rsidP="00D46BB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Задумай однозначное число;</w:t>
      </w:r>
    </w:p>
    <w:p w:rsidR="00D46BB2" w:rsidRDefault="00D46BB2" w:rsidP="00D46BB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Прибавь 5;</w:t>
      </w:r>
    </w:p>
    <w:p w:rsidR="00D46BB2" w:rsidRDefault="00D46BB2" w:rsidP="00D46BB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Сложи результаты действий 1 и 2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D46BB2" w:rsidRDefault="00D46BB2" w:rsidP="00D46BB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Вычти 4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D46BB2" w:rsidRDefault="00D46BB2" w:rsidP="00D46BB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Прибавь 10;</w:t>
      </w:r>
    </w:p>
    <w:p w:rsidR="00D46BB2" w:rsidRDefault="00D46BB2" w:rsidP="00D46BB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Вычти удвоенное задуманное число;</w:t>
      </w:r>
    </w:p>
    <w:p w:rsidR="00D46BB2" w:rsidRDefault="00D46BB2" w:rsidP="00D46BB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тебя получилось 11?</w:t>
      </w:r>
    </w:p>
    <w:p w:rsidR="00D46BB2" w:rsidRDefault="00D46BB2" w:rsidP="00D46BB2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нет, проверь правильность выполнения каждого действия.</w:t>
      </w:r>
    </w:p>
    <w:p w:rsidR="00D46BB2" w:rsidRDefault="00D46BB2" w:rsidP="00D46BB2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Нарисуй рамку. Выполни действия:</w:t>
      </w:r>
    </w:p>
    <w:p w:rsidR="00D46BB2" w:rsidRDefault="00D46BB2" w:rsidP="00D46BB2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Отметь внутри рамки две точки;</w:t>
      </w:r>
    </w:p>
    <w:p w:rsidR="00D46BB2" w:rsidRDefault="00D46BB2" w:rsidP="00D46BB2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Обозначь эти точки буквами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и В;</w:t>
      </w:r>
    </w:p>
    <w:p w:rsidR="00D46BB2" w:rsidRDefault="00D46BB2" w:rsidP="00D46BB2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Отметь внутри рамки точку, не лежащую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прямой АВ;</w:t>
      </w:r>
    </w:p>
    <w:p w:rsidR="00D46BB2" w:rsidRDefault="00D46BB2" w:rsidP="00D46BB2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Обозначь эту точку буквой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46BB2" w:rsidRDefault="00D46BB2" w:rsidP="00D46BB2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Соедини отрезками прямой точки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и С; С и В; А и В.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Какая фигура у тебя получилась?</w:t>
      </w:r>
    </w:p>
    <w:p w:rsidR="00D46BB2" w:rsidRDefault="00D46BB2" w:rsidP="00D46BB2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Какие действия и в каком порядке нужно выполнить, чтобы решить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пример</w:t>
      </w:r>
      <w:r>
        <w:rPr>
          <w:rFonts w:ascii="Times New Roman" w:hAnsi="Times New Roman"/>
          <w:sz w:val="28"/>
          <w:szCs w:val="28"/>
        </w:rPr>
        <w:t>: 2 * 3 + 8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( 12 – 10) = ___ ?</w:t>
      </w:r>
    </w:p>
    <w:p w:rsidR="00D46BB2" w:rsidRDefault="00D46BB2" w:rsidP="00D46BB2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Перечисли эти действия в нужном порядке:</w:t>
      </w:r>
    </w:p>
    <w:p w:rsidR="00D46BB2" w:rsidRDefault="00D46BB2" w:rsidP="00D46BB2">
      <w:pPr>
        <w:numPr>
          <w:ilvl w:val="0"/>
          <w:numId w:val="24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_________________;</w:t>
      </w:r>
    </w:p>
    <w:p w:rsidR="00D46BB2" w:rsidRDefault="00D46BB2" w:rsidP="00D46BB2">
      <w:pPr>
        <w:numPr>
          <w:ilvl w:val="0"/>
          <w:numId w:val="24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_________________;</w:t>
      </w:r>
    </w:p>
    <w:p w:rsidR="00D46BB2" w:rsidRDefault="00D46BB2" w:rsidP="00D46BB2">
      <w:pPr>
        <w:numPr>
          <w:ilvl w:val="0"/>
          <w:numId w:val="24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_________________;</w:t>
      </w:r>
    </w:p>
    <w:p w:rsidR="00D46BB2" w:rsidRDefault="00D46BB2" w:rsidP="00D46BB2">
      <w:pPr>
        <w:numPr>
          <w:ilvl w:val="0"/>
          <w:numId w:val="24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_________________;</w:t>
      </w:r>
    </w:p>
    <w:p w:rsidR="00D46BB2" w:rsidRDefault="00D46BB2" w:rsidP="00D46BB2">
      <w:pPr>
        <w:numPr>
          <w:ilvl w:val="0"/>
          <w:numId w:val="24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 .</w:t>
      </w:r>
    </w:p>
    <w:p w:rsidR="00D46BB2" w:rsidRDefault="00D46BB2" w:rsidP="00D46BB2">
      <w:pPr>
        <w:spacing w:after="0"/>
        <w:rPr>
          <w:rFonts w:ascii="Times New Roman" w:hAnsi="Times New Roman"/>
          <w:sz w:val="28"/>
          <w:szCs w:val="28"/>
        </w:rPr>
      </w:pPr>
    </w:p>
    <w:p w:rsidR="00D46BB2" w:rsidRDefault="00D46BB2" w:rsidP="00D46B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«Сравнение»</w:t>
      </w:r>
    </w:p>
    <w:p w:rsidR="00D46BB2" w:rsidRDefault="00D46BB2" w:rsidP="00D46BB2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Назови предметы, которые имеют указанные признаки:</w:t>
      </w:r>
    </w:p>
    <w:p w:rsidR="00D46BB2" w:rsidRDefault="00D46BB2" w:rsidP="00D46BB2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Деревянный, удобный, письменный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Летний, солнечный, праздничный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Узкий, длинный, кожаный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Черная, рыхлая, влажная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Большие, сине, грустные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Душный, сухой, пыльный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D46BB2" w:rsidRDefault="00D46BB2" w:rsidP="00D46BB2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Подбери близкие по значению слова.</w:t>
      </w:r>
    </w:p>
    <w:p w:rsidR="00D46BB2" w:rsidRDefault="00D46BB2" w:rsidP="00D46BB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 – товарищ.</w:t>
      </w:r>
    </w:p>
    <w:p w:rsidR="00D46BB2" w:rsidRDefault="00D46BB2" w:rsidP="00D46BB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Храбрый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Скоро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Разломать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Думать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Редко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 самолет и автобус.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201"/>
      </w:tblGrid>
      <w:tr w:rsidR="00D46BB2" w:rsidTr="00582815"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Сходство</w:t>
            </w:r>
          </w:p>
        </w:tc>
        <w:tc>
          <w:tcPr>
            <w:tcW w:w="6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Различие</w:t>
            </w:r>
          </w:p>
        </w:tc>
      </w:tr>
      <w:tr w:rsidR="00D46BB2" w:rsidTr="00582815">
        <w:tc>
          <w:tcPr>
            <w:tcW w:w="3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Самолет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BB2" w:rsidRDefault="00D46BB2" w:rsidP="0058281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Автобус</w:t>
            </w:r>
          </w:p>
        </w:tc>
      </w:tr>
    </w:tbl>
    <w:p w:rsidR="00D46BB2" w:rsidRDefault="00D46BB2" w:rsidP="00D46BB2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Какой признак отличия лежит в основе деления:</w:t>
      </w:r>
    </w:p>
    <w:p w:rsidR="00D46BB2" w:rsidRDefault="00D46BB2" w:rsidP="00D46BB2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Перелетных и зимующих птиц;</w:t>
      </w:r>
    </w:p>
    <w:p w:rsidR="00D46BB2" w:rsidRDefault="00D46BB2" w:rsidP="00D46BB2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Хвойные и лиственные деревья.</w:t>
      </w:r>
    </w:p>
    <w:p w:rsidR="00D46BB2" w:rsidRDefault="00D46BB2" w:rsidP="00D46BB2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Выдели признаки сходства.</w:t>
      </w:r>
    </w:p>
    <w:p w:rsidR="00D46BB2" w:rsidRDefault="00D46BB2" w:rsidP="00D46BB2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Песок, крупа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Глина, снег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Книга, телевизор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Чайник, утюг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Напиши красивое сравнение.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Осенние листья лежат, как пестрый ковер.</w:t>
      </w:r>
    </w:p>
    <w:p w:rsidR="00D46BB2" w:rsidRDefault="00D46BB2" w:rsidP="00D46BB2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Красногрудые снегири похожи на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Волосы мягкие, как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 звучал нежно, как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Подбери такое слово-прилагательное, которое подходило бы сразу к двум словам.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Например: друг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старый) шкаф.</w:t>
      </w:r>
    </w:p>
    <w:p w:rsidR="00D46BB2" w:rsidRDefault="00D46BB2" w:rsidP="00D46BB2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Настроение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( … ) </w:t>
      </w:r>
      <w:proofErr w:type="gramEnd"/>
      <w:r>
        <w:rPr>
          <w:rFonts w:ascii="Times New Roman" w:hAnsi="Times New Roman"/>
          <w:sz w:val="28"/>
          <w:szCs w:val="28"/>
        </w:rPr>
        <w:t>утро.</w:t>
      </w:r>
    </w:p>
    <w:p w:rsidR="00D46BB2" w:rsidRDefault="00D46BB2" w:rsidP="00D46BB2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Обида</w:t>
      </w:r>
      <w:proofErr w:type="gramStart"/>
      <w:r>
        <w:rPr>
          <w:rFonts w:ascii="Times New Roman" w:hAnsi="Times New Roman"/>
          <w:sz w:val="28"/>
          <w:szCs w:val="28"/>
        </w:rPr>
        <w:t xml:space="preserve"> ( … ) </w:t>
      </w:r>
      <w:proofErr w:type="gramEnd"/>
      <w:r>
        <w:rPr>
          <w:rFonts w:ascii="Times New Roman" w:hAnsi="Times New Roman"/>
          <w:sz w:val="28"/>
          <w:szCs w:val="28"/>
        </w:rPr>
        <w:t>таблетка.</w:t>
      </w:r>
    </w:p>
    <w:p w:rsidR="00D46BB2" w:rsidRDefault="00D46BB2" w:rsidP="00D46BB2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Торт</w:t>
      </w:r>
      <w:proofErr w:type="gramStart"/>
      <w:r>
        <w:rPr>
          <w:rFonts w:ascii="Times New Roman" w:hAnsi="Times New Roman"/>
          <w:sz w:val="28"/>
          <w:szCs w:val="28"/>
        </w:rPr>
        <w:t xml:space="preserve"> ( … ) </w:t>
      </w:r>
      <w:proofErr w:type="gramEnd"/>
      <w:r>
        <w:rPr>
          <w:rFonts w:ascii="Times New Roman" w:hAnsi="Times New Roman"/>
          <w:sz w:val="28"/>
          <w:szCs w:val="28"/>
        </w:rPr>
        <w:t>загар.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Дополнительное задание.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Пропали гласные: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 … В … Д … Н … 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proofErr w:type="gramEnd"/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…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… С … Л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… С … Н … К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Восстанови порядок букв и получи слово.</w:t>
      </w:r>
    </w:p>
    <w:p w:rsidR="00D46BB2" w:rsidRDefault="00D46BB2" w:rsidP="00D46BB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ИКОРКДОЛ</w:t>
      </w:r>
    </w:p>
    <w:p w:rsidR="00D46BB2" w:rsidRDefault="00D46BB2" w:rsidP="00D46BB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ЯЯЛБНО</w:t>
      </w:r>
    </w:p>
    <w:p w:rsidR="00D46BB2" w:rsidRDefault="00D46BB2" w:rsidP="00D46BB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46BB2" w:rsidRDefault="00D46BB2" w:rsidP="00D46B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« Отношения».</w:t>
      </w:r>
    </w:p>
    <w:p w:rsidR="00D46BB2" w:rsidRDefault="00D46BB2" w:rsidP="00D46BB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Определи тип отношений, запиши рядом.</w:t>
      </w:r>
    </w:p>
    <w:p w:rsidR="00D46BB2" w:rsidRDefault="00D46BB2" w:rsidP="00D46BB2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Телевизор – экран                         Воробей – утка</w:t>
      </w:r>
    </w:p>
    <w:p w:rsidR="00D46BB2" w:rsidRDefault="00D46BB2" w:rsidP="00D46BB2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Брюки – одежда                             Горький – сладкий</w:t>
      </w:r>
    </w:p>
    <w:p w:rsidR="00D46BB2" w:rsidRDefault="00D46BB2" w:rsidP="00D46BB2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Почтальон – письмо                       Сегодня – завтра</w:t>
      </w:r>
    </w:p>
    <w:p w:rsidR="00D46BB2" w:rsidRDefault="00D46BB2" w:rsidP="00D46BB2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Гололед – перелом руки               Карман – кнопка</w:t>
      </w:r>
    </w:p>
    <w:p w:rsidR="00D46BB2" w:rsidRDefault="00D46BB2" w:rsidP="00D46BB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Допиши второе понятие, соответственно указанным отношениям.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 Вид – род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лето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столяр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поезд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Целое – часть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растение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рыба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воздух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Противоположности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аккуратный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прямой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бросил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/>
          <w:sz w:val="28"/>
          <w:szCs w:val="28"/>
        </w:rPr>
        <w:t>Рядоположности</w:t>
      </w:r>
      <w:proofErr w:type="spellEnd"/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люстра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Буратино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сердце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Функциональные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уши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гитара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корова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Последовательности 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седьмой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завтра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молния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Причина – следствие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со спичками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долго был летом на солнце - …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погибло много птиц - …</w:t>
      </w:r>
    </w:p>
    <w:p w:rsidR="00D46BB2" w:rsidRDefault="00D46BB2" w:rsidP="00D46BB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Составить самостоятельно пару понятий:</w:t>
      </w:r>
    </w:p>
    <w:p w:rsidR="00D46BB2" w:rsidRDefault="00D46BB2" w:rsidP="00D46BB2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 – вид;</w:t>
      </w:r>
    </w:p>
    <w:p w:rsidR="00D46BB2" w:rsidRDefault="00D46BB2" w:rsidP="00D46BB2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рядоположности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D46BB2" w:rsidRDefault="00D46BB2" w:rsidP="00D46BB2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целое – часть;</w:t>
      </w:r>
    </w:p>
    <w:p w:rsidR="00D46BB2" w:rsidRDefault="00D46BB2" w:rsidP="00D46BB2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 – следствия.</w:t>
      </w:r>
    </w:p>
    <w:p w:rsidR="00D46BB2" w:rsidRDefault="00D46BB2" w:rsidP="00D46BB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Зачеркни неверные пары.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Род – вид:</w:t>
      </w:r>
      <w:r>
        <w:rPr>
          <w:rFonts w:ascii="Times New Roman" w:hAnsi="Times New Roman"/>
          <w:sz w:val="28"/>
          <w:szCs w:val="28"/>
        </w:rPr>
        <w:t xml:space="preserve">            звери – животные.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Противоположные</w:t>
      </w:r>
      <w:proofErr w:type="gramEnd"/>
      <w:r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жара – засуха.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Причина – следствие</w:t>
      </w:r>
      <w:r>
        <w:rPr>
          <w:rFonts w:ascii="Times New Roman" w:hAnsi="Times New Roman"/>
          <w:sz w:val="28"/>
          <w:szCs w:val="28"/>
        </w:rPr>
        <w:t>: утро – вечер.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Последовательные</w:t>
      </w:r>
      <w:proofErr w:type="gramEnd"/>
      <w:r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последний этаж – чердак.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Функциональные</w:t>
      </w:r>
      <w:proofErr w:type="gramEnd"/>
      <w:r>
        <w:rPr>
          <w:rFonts w:ascii="Times New Roman" w:hAnsi="Times New Roman"/>
          <w:sz w:val="28"/>
          <w:szCs w:val="28"/>
        </w:rPr>
        <w:t>: медведь – берлога.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Целое – часть</w:t>
      </w:r>
      <w:r>
        <w:rPr>
          <w:rFonts w:ascii="Times New Roman" w:hAnsi="Times New Roman"/>
          <w:sz w:val="28"/>
          <w:szCs w:val="28"/>
        </w:rPr>
        <w:t>: озеро – глубина.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lastRenderedPageBreak/>
        <w:t>Рядоположности</w:t>
      </w:r>
      <w:proofErr w:type="spellEnd"/>
      <w:r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река – рыба.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46BB2" w:rsidRDefault="00D46BB2" w:rsidP="00D46BB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Напиши противоположные понятия:</w:t>
      </w:r>
    </w:p>
    <w:p w:rsidR="00D46BB2" w:rsidRDefault="00D46BB2" w:rsidP="00D46BB2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свежая газета - …</w:t>
      </w:r>
    </w:p>
    <w:p w:rsidR="00D46BB2" w:rsidRDefault="00D46BB2" w:rsidP="00D46BB2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свежая рубашка - …</w:t>
      </w:r>
    </w:p>
    <w:p w:rsidR="00D46BB2" w:rsidRDefault="00D46BB2" w:rsidP="00D46BB2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свежий хлеб - …</w:t>
      </w:r>
    </w:p>
    <w:p w:rsidR="00D46BB2" w:rsidRDefault="00D46BB2" w:rsidP="00D46BB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Расположи понятия от более широкого к более узкому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8"/>
        </w:rPr>
        <w:t>пронумеруй).</w:t>
      </w:r>
    </w:p>
    <w:p w:rsidR="00D46BB2" w:rsidRDefault="00D46BB2" w:rsidP="00D46BB2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Спортивная обувь, кеды, обувь.</w:t>
      </w:r>
    </w:p>
    <w:p w:rsidR="00D46BB2" w:rsidRDefault="00D46BB2" w:rsidP="00D46BB2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Первоклассник, Петя Иванов, человек, школьник.</w:t>
      </w:r>
    </w:p>
    <w:p w:rsidR="00D46BB2" w:rsidRDefault="00D46BB2" w:rsidP="00D46BB2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Построй сам такую цепочку.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Роза</w:t>
      </w:r>
      <w:proofErr w:type="gramStart"/>
      <w:r>
        <w:rPr>
          <w:rFonts w:ascii="Times New Roman" w:hAnsi="Times New Roman"/>
          <w:sz w:val="28"/>
          <w:szCs w:val="28"/>
        </w:rPr>
        <w:t xml:space="preserve"> - … - … - … .</w:t>
      </w:r>
      <w:proofErr w:type="gramEnd"/>
    </w:p>
    <w:p w:rsidR="00D46BB2" w:rsidRDefault="00D46BB2" w:rsidP="00D46BB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Расшифруй слова.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М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К - …                         б) Ц Е Л С Н Т И А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К Д Л - …                            И Ч Т О Н К И Л    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М Л Т Р С Н - … 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46BB2" w:rsidRDefault="00D46BB2" w:rsidP="00D46B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Итоговый тест</w:t>
      </w:r>
    </w:p>
    <w:p w:rsidR="00D46BB2" w:rsidRDefault="00D46BB2" w:rsidP="00D46BB2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Впишите слово, которое является понятием данного определения.</w:t>
      </w:r>
    </w:p>
    <w:p w:rsidR="00D46BB2" w:rsidRDefault="00D46BB2" w:rsidP="00D46BB2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Мера длины, равная 100 см, - 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Явление природы, вследствие которого река выходит из берегов, -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Твердое состояние воды непрозрачного цвета -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Математическое действие, при котором происходит увеличение числа в несколько раз,  -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Четырехугольник, у которого все углы прямые,  -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Небесное тело, которое самостоятельно излучает свет, -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Полезное ископаемое: жидкое, с резким запахом, горит -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губ, характерное для выражения хорошего настроения, -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 определение.</w:t>
      </w:r>
    </w:p>
    <w:p w:rsidR="00D46BB2" w:rsidRDefault="00D46BB2" w:rsidP="00D46BB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 – это единица времени.</w:t>
      </w:r>
    </w:p>
    <w:p w:rsidR="00D46BB2" w:rsidRDefault="00D46BB2" w:rsidP="00D46BB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Гроза – это явление природы.</w:t>
      </w:r>
    </w:p>
    <w:p w:rsidR="00D46BB2" w:rsidRDefault="00D46BB2" w:rsidP="00D46BB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Корень – это часть растения.</w:t>
      </w:r>
    </w:p>
    <w:p w:rsidR="00D46BB2" w:rsidRDefault="00D46BB2" w:rsidP="00D46BB2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Самостоятельно составь определение.</w:t>
      </w:r>
    </w:p>
    <w:p w:rsidR="00D46BB2" w:rsidRDefault="00D46BB2" w:rsidP="00D46BB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Дневник – это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Делитель – это …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46BB2" w:rsidRDefault="00D46BB2" w:rsidP="00D46BB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Береза – это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Справедливость – это …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D46BB2" w:rsidRDefault="00D46BB2" w:rsidP="00D46BB2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Вычеркни определения с ошибками.</w:t>
      </w:r>
    </w:p>
    <w:p w:rsidR="00D46BB2" w:rsidRDefault="00D46BB2" w:rsidP="00D46BB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Враг – это человек, который желает тебе зла.</w:t>
      </w:r>
    </w:p>
    <w:p w:rsidR="00D46BB2" w:rsidRDefault="00D46BB2" w:rsidP="00D46BB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Утюг – предмет бытовой техники для одежды.</w:t>
      </w:r>
    </w:p>
    <w:p w:rsidR="00D46BB2" w:rsidRDefault="00D46BB2" w:rsidP="00D46BB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Чай – это кипяченая вода  </w:t>
      </w:r>
      <w:proofErr w:type="gramStart"/>
      <w:r>
        <w:rPr>
          <w:rFonts w:ascii="Times New Roman" w:hAnsi="Times New Roman"/>
          <w:sz w:val="28"/>
          <w:szCs w:val="28"/>
        </w:rPr>
        <w:t>чайнике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D46BB2" w:rsidRDefault="00D46BB2" w:rsidP="00D46BB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Шуба – зимняя верхняя одежда из меха.</w:t>
      </w:r>
    </w:p>
    <w:p w:rsidR="00D46BB2" w:rsidRDefault="00D46BB2" w:rsidP="00D46BB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Лимон – это цитрусовый фрукт желтого цвета, кислый на вкус.</w:t>
      </w:r>
    </w:p>
    <w:p w:rsidR="00D46BB2" w:rsidRDefault="00D46BB2" w:rsidP="00D46BB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Корова – животное, которое дает молоко.</w:t>
      </w:r>
    </w:p>
    <w:p w:rsidR="00D46BB2" w:rsidRDefault="00D46BB2" w:rsidP="00D46BB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Ствол – это древесный стебель.</w:t>
      </w:r>
    </w:p>
    <w:p w:rsidR="00D46BB2" w:rsidRDefault="00D46BB2" w:rsidP="00D46BB2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Объясни своими словами крылатые выражения.</w:t>
      </w:r>
    </w:p>
    <w:p w:rsidR="00D46BB2" w:rsidRDefault="00D46BB2" w:rsidP="00D46BB2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Юмор – это жизненная рессора, которая помогает облегчить удары судьбы.</w:t>
      </w:r>
    </w:p>
    <w:p w:rsidR="00D46BB2" w:rsidRDefault="00D46BB2" w:rsidP="00D46BB2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Глаза – зеркало души.</w:t>
      </w:r>
    </w:p>
    <w:p w:rsidR="00D46BB2" w:rsidRDefault="00D46BB2" w:rsidP="00D46BB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46BB2" w:rsidRDefault="00D46BB2" w:rsidP="00D46BB2"/>
    <w:p w:rsidR="00D46BB2" w:rsidRDefault="00D46BB2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p w:rsidR="00C6227A" w:rsidRDefault="00C6227A" w:rsidP="00C6227A">
      <w:pPr>
        <w:rPr>
          <w:rFonts w:ascii="Times New Roman" w:hAnsi="Times New Roman" w:cs="Times New Roman"/>
          <w:sz w:val="24"/>
          <w:szCs w:val="24"/>
        </w:rPr>
      </w:pPr>
    </w:p>
    <w:sectPr w:rsidR="00C62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10"/>
    <w:multiLevelType w:val="single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2"/>
    <w:multiLevelType w:val="singleLevel"/>
    <w:tmpl w:val="00000012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16"/>
    <w:multiLevelType w:val="single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7"/>
    <w:multiLevelType w:val="single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1B"/>
    <w:multiLevelType w:val="singleLevel"/>
    <w:tmpl w:val="0000001B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1F"/>
    <w:multiLevelType w:val="singleLevel"/>
    <w:tmpl w:val="0000001F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22"/>
    <w:multiLevelType w:val="singleLevel"/>
    <w:tmpl w:val="00000022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24"/>
    <w:multiLevelType w:val="singleLevel"/>
    <w:tmpl w:val="00000024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26"/>
    <w:multiLevelType w:val="singleLevel"/>
    <w:tmpl w:val="00000026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30"/>
    <w:multiLevelType w:val="singleLevel"/>
    <w:tmpl w:val="00000030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32"/>
    <w:multiLevelType w:val="singleLevel"/>
    <w:tmpl w:val="00000032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33"/>
    <w:multiLevelType w:val="singleLevel"/>
    <w:tmpl w:val="00000033"/>
    <w:name w:val="WW8Num5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>
    <w:nsid w:val="00000038"/>
    <w:multiLevelType w:val="singleLevel"/>
    <w:tmpl w:val="00000038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>
    <w:nsid w:val="0000003B"/>
    <w:multiLevelType w:val="singleLevel"/>
    <w:tmpl w:val="0000003B"/>
    <w:name w:val="WW8Num6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>
    <w:nsid w:val="0000003C"/>
    <w:multiLevelType w:val="singleLevel"/>
    <w:tmpl w:val="0000003C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>
    <w:nsid w:val="00000043"/>
    <w:multiLevelType w:val="singleLevel"/>
    <w:tmpl w:val="00000043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8">
    <w:nsid w:val="00000045"/>
    <w:multiLevelType w:val="singleLevel"/>
    <w:tmpl w:val="00000045"/>
    <w:name w:val="WW8Num7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9">
    <w:nsid w:val="00000047"/>
    <w:multiLevelType w:val="singleLevel"/>
    <w:tmpl w:val="00000047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>
    <w:nsid w:val="0000004A"/>
    <w:multiLevelType w:val="singleLevel"/>
    <w:tmpl w:val="0000004A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1">
    <w:nsid w:val="0000004B"/>
    <w:multiLevelType w:val="singleLevel"/>
    <w:tmpl w:val="0000004B"/>
    <w:name w:val="WW8Num7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2">
    <w:nsid w:val="0000004C"/>
    <w:multiLevelType w:val="singleLevel"/>
    <w:tmpl w:val="0000004C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3">
    <w:nsid w:val="0000004E"/>
    <w:multiLevelType w:val="singleLevel"/>
    <w:tmpl w:val="0000004E"/>
    <w:name w:val="WW8Num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4">
    <w:nsid w:val="00000050"/>
    <w:multiLevelType w:val="singleLevel"/>
    <w:tmpl w:val="00000050"/>
    <w:name w:val="WW8Num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5">
    <w:nsid w:val="00000054"/>
    <w:multiLevelType w:val="singleLevel"/>
    <w:tmpl w:val="00000054"/>
    <w:name w:val="WW8Num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57"/>
    <w:multiLevelType w:val="singleLevel"/>
    <w:tmpl w:val="00000057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7">
    <w:nsid w:val="0000005C"/>
    <w:multiLevelType w:val="singleLevel"/>
    <w:tmpl w:val="0000005C"/>
    <w:name w:val="WW8Num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8">
    <w:nsid w:val="0000005D"/>
    <w:multiLevelType w:val="singleLevel"/>
    <w:tmpl w:val="0000005D"/>
    <w:name w:val="WW8Num9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9">
    <w:nsid w:val="0000005E"/>
    <w:multiLevelType w:val="singleLevel"/>
    <w:tmpl w:val="0000005E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0">
    <w:nsid w:val="00000062"/>
    <w:multiLevelType w:val="singleLevel"/>
    <w:tmpl w:val="00000062"/>
    <w:name w:val="WW8Num10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1">
    <w:nsid w:val="00000067"/>
    <w:multiLevelType w:val="singleLevel"/>
    <w:tmpl w:val="00000067"/>
    <w:name w:val="WW8Num1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2">
    <w:nsid w:val="00000068"/>
    <w:multiLevelType w:val="singleLevel"/>
    <w:tmpl w:val="00000068"/>
    <w:name w:val="WW8Num1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3">
    <w:nsid w:val="00000069"/>
    <w:multiLevelType w:val="singleLevel"/>
    <w:tmpl w:val="00000069"/>
    <w:name w:val="WW8Num10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4">
    <w:nsid w:val="0000006A"/>
    <w:multiLevelType w:val="singleLevel"/>
    <w:tmpl w:val="0000006A"/>
    <w:name w:val="WW8Num1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5">
    <w:nsid w:val="00000072"/>
    <w:multiLevelType w:val="singleLevel"/>
    <w:tmpl w:val="00000072"/>
    <w:name w:val="WW8Num1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6"/>
  </w:num>
  <w:num w:numId="5">
    <w:abstractNumId w:val="31"/>
  </w:num>
  <w:num w:numId="6">
    <w:abstractNumId w:val="30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  <w:num w:numId="21">
    <w:abstractNumId w:val="15"/>
  </w:num>
  <w:num w:numId="22">
    <w:abstractNumId w:val="17"/>
  </w:num>
  <w:num w:numId="23">
    <w:abstractNumId w:val="18"/>
  </w:num>
  <w:num w:numId="24">
    <w:abstractNumId w:val="19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7"/>
  </w:num>
  <w:num w:numId="31">
    <w:abstractNumId w:val="28"/>
  </w:num>
  <w:num w:numId="32">
    <w:abstractNumId w:val="29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F44"/>
    <w:rsid w:val="005B7F44"/>
    <w:rsid w:val="006728BB"/>
    <w:rsid w:val="00C6227A"/>
    <w:rsid w:val="00D4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2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2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2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1348</Words>
  <Characters>7689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2017-10-24T20:27:00Z</dcterms:created>
  <dcterms:modified xsi:type="dcterms:W3CDTF">2017-10-24T20:39:00Z</dcterms:modified>
</cp:coreProperties>
</file>